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5AA48" w14:textId="77777777" w:rsidR="0002652C" w:rsidRPr="00C6175F" w:rsidRDefault="0002652C" w:rsidP="0002652C">
      <w:pPr>
        <w:rPr>
          <w:rFonts w:ascii="Beausite S Classic App" w:hAnsi="Beausite S Classic App"/>
          <w:b/>
          <w:sz w:val="20"/>
          <w:szCs w:val="20"/>
          <w:lang w:val="pl-PL"/>
        </w:rPr>
      </w:pPr>
    </w:p>
    <w:p w14:paraId="03E78D56" w14:textId="77777777" w:rsidR="00C6175F" w:rsidRDefault="00C6175F">
      <w:pPr>
        <w:jc w:val="right"/>
        <w:rPr>
          <w:rFonts w:ascii="Beausite S Classic App" w:hAnsi="Beausite S Classic App"/>
          <w:b/>
          <w:sz w:val="20"/>
          <w:szCs w:val="20"/>
          <w:lang w:val="pl-PL"/>
        </w:rPr>
      </w:pPr>
    </w:p>
    <w:p w14:paraId="4693C47F" w14:textId="2B4EAA49" w:rsidR="00045A83" w:rsidRPr="00C6175F" w:rsidRDefault="00BC671E">
      <w:pPr>
        <w:jc w:val="right"/>
        <w:rPr>
          <w:rFonts w:ascii="Beausite S Classic App" w:hAnsi="Beausite S Classic App"/>
          <w:sz w:val="20"/>
          <w:szCs w:val="20"/>
          <w:lang w:val="pl-PL"/>
        </w:rPr>
      </w:pPr>
      <w:r w:rsidRPr="00C6175F">
        <w:rPr>
          <w:rFonts w:ascii="Beausite S Classic App" w:hAnsi="Beausite S Classic App"/>
          <w:b/>
          <w:sz w:val="20"/>
          <w:szCs w:val="20"/>
          <w:lang w:val="pl-PL"/>
        </w:rPr>
        <w:t>Załącznik nr 6 do SWZ</w:t>
      </w:r>
    </w:p>
    <w:p w14:paraId="70335A7D" w14:textId="0A3EAA85" w:rsidR="00045A83" w:rsidRPr="00C6175F" w:rsidRDefault="00BC671E" w:rsidP="0002652C">
      <w:pPr>
        <w:jc w:val="right"/>
        <w:rPr>
          <w:rFonts w:ascii="Beausite S Classic App" w:hAnsi="Beausite S Classic App"/>
          <w:sz w:val="20"/>
          <w:szCs w:val="20"/>
          <w:lang w:val="pl-PL"/>
        </w:rPr>
      </w:pPr>
      <w:r w:rsidRPr="00C6175F">
        <w:rPr>
          <w:rFonts w:ascii="Beausite S Classic App" w:hAnsi="Beausite S Classic App"/>
          <w:i/>
          <w:sz w:val="20"/>
          <w:szCs w:val="20"/>
          <w:lang w:val="pl-PL"/>
        </w:rPr>
        <w:t>Oświadczenie o aktualności informacji zawartych w oświadczeniu wstępnym</w:t>
      </w:r>
    </w:p>
    <w:p w14:paraId="7D235B7A" w14:textId="77777777" w:rsidR="00045A83" w:rsidRPr="00C6175F" w:rsidRDefault="00BC671E" w:rsidP="0002652C">
      <w:pPr>
        <w:jc w:val="right"/>
        <w:rPr>
          <w:rFonts w:ascii="Beausite S Classic App" w:hAnsi="Beausite S Classic App"/>
          <w:sz w:val="20"/>
          <w:szCs w:val="20"/>
          <w:lang w:val="pl-PL"/>
        </w:rPr>
      </w:pPr>
      <w:r w:rsidRPr="00C6175F">
        <w:rPr>
          <w:rFonts w:ascii="Beausite S Classic App" w:hAnsi="Beausite S Classic App"/>
          <w:i/>
          <w:sz w:val="20"/>
          <w:szCs w:val="20"/>
          <w:lang w:val="pl-PL"/>
        </w:rPr>
        <w:t>(składane na wezwanie Zamawiającego)</w:t>
      </w:r>
    </w:p>
    <w:p w14:paraId="50795114" w14:textId="77777777" w:rsidR="00045A83" w:rsidRPr="00C6175F" w:rsidRDefault="00BC671E">
      <w:pPr>
        <w:rPr>
          <w:rFonts w:ascii="Beausite S Classic App" w:hAnsi="Beausite S Classic App"/>
          <w:sz w:val="20"/>
          <w:szCs w:val="20"/>
          <w:lang w:val="pl-PL"/>
        </w:rPr>
      </w:pPr>
      <w:r w:rsidRPr="00C6175F">
        <w:rPr>
          <w:rFonts w:ascii="Beausite S Classic App" w:hAnsi="Beausite S Classic App"/>
          <w:sz w:val="20"/>
          <w:szCs w:val="20"/>
          <w:lang w:val="pl-PL"/>
        </w:rPr>
        <w:t>1. ZAMAWIAJĄCY:</w:t>
      </w:r>
    </w:p>
    <w:p w14:paraId="59284C8C" w14:textId="77777777" w:rsidR="00045A83" w:rsidRDefault="00BC671E">
      <w:pPr>
        <w:rPr>
          <w:rFonts w:ascii="Beausite S Classic App" w:hAnsi="Beausite S Classic App"/>
          <w:sz w:val="20"/>
          <w:szCs w:val="20"/>
          <w:lang w:val="pl-PL"/>
        </w:rPr>
      </w:pPr>
      <w:r w:rsidRPr="00C6175F">
        <w:rPr>
          <w:rFonts w:ascii="Beausite S Classic App" w:hAnsi="Beausite S Classic App"/>
          <w:sz w:val="20"/>
          <w:szCs w:val="20"/>
          <w:lang w:val="pl-PL"/>
        </w:rPr>
        <w:t>Gmina Miasta Sopotu –</w:t>
      </w:r>
      <w:r w:rsidRPr="00C6175F">
        <w:rPr>
          <w:rFonts w:ascii="Beausite S Classic App" w:hAnsi="Beausite S Classic App"/>
          <w:sz w:val="20"/>
          <w:szCs w:val="20"/>
          <w:lang w:val="pl-PL"/>
        </w:rPr>
        <w:br/>
        <w:t>ul. Tadeusza Kościuszki 25/27</w:t>
      </w:r>
      <w:r w:rsidRPr="00C6175F">
        <w:rPr>
          <w:rFonts w:ascii="Beausite S Classic App" w:hAnsi="Beausite S Classic App"/>
          <w:sz w:val="20"/>
          <w:szCs w:val="20"/>
          <w:lang w:val="pl-PL"/>
        </w:rPr>
        <w:br/>
        <w:t>81-704 Sopot</w:t>
      </w:r>
    </w:p>
    <w:p w14:paraId="77790DAF" w14:textId="77777777" w:rsidR="00C6175F" w:rsidRPr="00C6175F" w:rsidRDefault="00C6175F">
      <w:pPr>
        <w:rPr>
          <w:rFonts w:ascii="Beausite S Classic App" w:hAnsi="Beausite S Classic App"/>
          <w:sz w:val="20"/>
          <w:szCs w:val="20"/>
          <w:lang w:val="pl-PL"/>
        </w:rPr>
      </w:pPr>
    </w:p>
    <w:p w14:paraId="30E90234" w14:textId="4C1DB8FD" w:rsidR="00C6175F" w:rsidRPr="00C6175F" w:rsidRDefault="00BC671E">
      <w:pPr>
        <w:rPr>
          <w:rFonts w:ascii="Beausite S Classic App" w:hAnsi="Beausite S Classic App"/>
          <w:sz w:val="20"/>
          <w:szCs w:val="20"/>
          <w:lang w:val="pl-PL"/>
        </w:rPr>
      </w:pPr>
      <w:r w:rsidRPr="00C6175F">
        <w:rPr>
          <w:rFonts w:ascii="Beausite S Classic App" w:hAnsi="Beausite S Classic App"/>
          <w:sz w:val="20"/>
          <w:szCs w:val="20"/>
          <w:lang w:val="pl-PL"/>
        </w:rPr>
        <w:t>2. WYKONAWCA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67"/>
        <w:gridCol w:w="2835"/>
        <w:gridCol w:w="3402"/>
        <w:gridCol w:w="1701"/>
      </w:tblGrid>
      <w:tr w:rsidR="00045A83" w:rsidRPr="00C6175F" w14:paraId="544A1842" w14:textId="77777777">
        <w:trPr>
          <w:jc w:val="center"/>
        </w:trPr>
        <w:tc>
          <w:tcPr>
            <w:tcW w:w="567" w:type="dxa"/>
            <w:shd w:val="clear" w:color="auto" w:fill="D9EAF7"/>
            <w:vAlign w:val="center"/>
          </w:tcPr>
          <w:p w14:paraId="730219AB" w14:textId="77777777" w:rsidR="00045A83" w:rsidRPr="00C6175F" w:rsidRDefault="00BC671E">
            <w:pPr>
              <w:jc w:val="center"/>
              <w:rPr>
                <w:rFonts w:ascii="Beausite S Classic App" w:hAnsi="Beausite S Classic App"/>
                <w:sz w:val="20"/>
                <w:szCs w:val="20"/>
                <w:lang w:val="pl-PL"/>
              </w:rPr>
            </w:pPr>
            <w:r w:rsidRPr="00C6175F">
              <w:rPr>
                <w:rFonts w:ascii="Beausite S Classic App" w:hAnsi="Beausite S Classic App"/>
                <w:b/>
                <w:sz w:val="20"/>
                <w:szCs w:val="20"/>
                <w:lang w:val="pl-PL"/>
              </w:rPr>
              <w:t>Lp.</w:t>
            </w:r>
          </w:p>
        </w:tc>
        <w:tc>
          <w:tcPr>
            <w:tcW w:w="2835" w:type="dxa"/>
            <w:shd w:val="clear" w:color="auto" w:fill="D9EAF7"/>
            <w:vAlign w:val="center"/>
          </w:tcPr>
          <w:p w14:paraId="329FA3A4" w14:textId="77777777" w:rsidR="00045A83" w:rsidRPr="00C6175F" w:rsidRDefault="00BC671E">
            <w:pPr>
              <w:jc w:val="center"/>
              <w:rPr>
                <w:rFonts w:ascii="Beausite S Classic App" w:hAnsi="Beausite S Classic App"/>
                <w:sz w:val="20"/>
                <w:szCs w:val="20"/>
                <w:lang w:val="pl-PL"/>
              </w:rPr>
            </w:pPr>
            <w:r w:rsidRPr="00C6175F">
              <w:rPr>
                <w:rFonts w:ascii="Beausite S Classic App" w:hAnsi="Beausite S Classic App"/>
                <w:b/>
                <w:sz w:val="20"/>
                <w:szCs w:val="20"/>
                <w:lang w:val="pl-PL"/>
              </w:rPr>
              <w:t>Nazwa(y) Wykonawcy(ów)</w:t>
            </w:r>
          </w:p>
        </w:tc>
        <w:tc>
          <w:tcPr>
            <w:tcW w:w="3402" w:type="dxa"/>
            <w:shd w:val="clear" w:color="auto" w:fill="D9EAF7"/>
            <w:vAlign w:val="center"/>
          </w:tcPr>
          <w:p w14:paraId="3155A16C" w14:textId="77777777" w:rsidR="00045A83" w:rsidRPr="00C6175F" w:rsidRDefault="00BC671E">
            <w:pPr>
              <w:jc w:val="center"/>
              <w:rPr>
                <w:rFonts w:ascii="Beausite S Classic App" w:hAnsi="Beausite S Classic App"/>
                <w:sz w:val="20"/>
                <w:szCs w:val="20"/>
                <w:lang w:val="pl-PL"/>
              </w:rPr>
            </w:pPr>
            <w:r w:rsidRPr="00C6175F">
              <w:rPr>
                <w:rFonts w:ascii="Beausite S Classic App" w:hAnsi="Beausite S Classic App"/>
                <w:b/>
                <w:sz w:val="20"/>
                <w:szCs w:val="20"/>
                <w:lang w:val="pl-PL"/>
              </w:rPr>
              <w:t>Adres(y) Wykonawcy(ów)</w:t>
            </w:r>
          </w:p>
        </w:tc>
        <w:tc>
          <w:tcPr>
            <w:tcW w:w="1701" w:type="dxa"/>
            <w:shd w:val="clear" w:color="auto" w:fill="D9EAF7"/>
            <w:vAlign w:val="center"/>
          </w:tcPr>
          <w:p w14:paraId="3D1E73B7" w14:textId="77777777" w:rsidR="00045A83" w:rsidRPr="00C6175F" w:rsidRDefault="00BC671E">
            <w:pPr>
              <w:jc w:val="center"/>
              <w:rPr>
                <w:rFonts w:ascii="Beausite S Classic App" w:hAnsi="Beausite S Classic App"/>
                <w:sz w:val="20"/>
                <w:szCs w:val="20"/>
                <w:lang w:val="pl-PL"/>
              </w:rPr>
            </w:pPr>
            <w:r w:rsidRPr="00C6175F">
              <w:rPr>
                <w:rFonts w:ascii="Beausite S Classic App" w:hAnsi="Beausite S Classic App"/>
                <w:b/>
                <w:sz w:val="20"/>
                <w:szCs w:val="20"/>
                <w:lang w:val="pl-PL"/>
              </w:rPr>
              <w:t>NIP</w:t>
            </w:r>
          </w:p>
        </w:tc>
      </w:tr>
      <w:tr w:rsidR="00045A83" w:rsidRPr="00C6175F" w14:paraId="71C0AA42" w14:textId="77777777">
        <w:trPr>
          <w:jc w:val="center"/>
        </w:trPr>
        <w:tc>
          <w:tcPr>
            <w:tcW w:w="567" w:type="dxa"/>
            <w:vAlign w:val="center"/>
          </w:tcPr>
          <w:p w14:paraId="39918194" w14:textId="77777777" w:rsidR="00045A83" w:rsidRPr="00C6175F" w:rsidRDefault="00045A83">
            <w:pPr>
              <w:rPr>
                <w:rFonts w:ascii="Beausite S Classic App" w:hAnsi="Beausite S Classic App"/>
                <w:sz w:val="20"/>
                <w:szCs w:val="20"/>
                <w:lang w:val="pl-PL"/>
              </w:rPr>
            </w:pPr>
          </w:p>
        </w:tc>
        <w:tc>
          <w:tcPr>
            <w:tcW w:w="2835" w:type="dxa"/>
            <w:vAlign w:val="center"/>
          </w:tcPr>
          <w:p w14:paraId="1E24F04C" w14:textId="77777777" w:rsidR="00045A83" w:rsidRPr="00C6175F" w:rsidRDefault="00045A83">
            <w:pPr>
              <w:rPr>
                <w:rFonts w:ascii="Beausite S Classic App" w:hAnsi="Beausite S Classic App"/>
                <w:sz w:val="20"/>
                <w:szCs w:val="20"/>
                <w:lang w:val="pl-PL"/>
              </w:rPr>
            </w:pPr>
          </w:p>
        </w:tc>
        <w:tc>
          <w:tcPr>
            <w:tcW w:w="3402" w:type="dxa"/>
            <w:vAlign w:val="center"/>
          </w:tcPr>
          <w:p w14:paraId="0A234BCF" w14:textId="77777777" w:rsidR="00045A83" w:rsidRPr="00C6175F" w:rsidRDefault="00045A83">
            <w:pPr>
              <w:rPr>
                <w:rFonts w:ascii="Beausite S Classic App" w:hAnsi="Beausite S Classic App"/>
                <w:sz w:val="20"/>
                <w:szCs w:val="20"/>
                <w:lang w:val="pl-PL"/>
              </w:rPr>
            </w:pPr>
          </w:p>
        </w:tc>
        <w:tc>
          <w:tcPr>
            <w:tcW w:w="1701" w:type="dxa"/>
            <w:vAlign w:val="center"/>
          </w:tcPr>
          <w:p w14:paraId="07200085" w14:textId="77777777" w:rsidR="00045A83" w:rsidRPr="00C6175F" w:rsidRDefault="00045A83">
            <w:pPr>
              <w:rPr>
                <w:rFonts w:ascii="Beausite S Classic App" w:hAnsi="Beausite S Classic App"/>
                <w:sz w:val="20"/>
                <w:szCs w:val="20"/>
                <w:lang w:val="pl-PL"/>
              </w:rPr>
            </w:pPr>
          </w:p>
        </w:tc>
      </w:tr>
      <w:tr w:rsidR="00045A83" w:rsidRPr="00C6175F" w14:paraId="1EECAA92" w14:textId="77777777">
        <w:trPr>
          <w:jc w:val="center"/>
        </w:trPr>
        <w:tc>
          <w:tcPr>
            <w:tcW w:w="567" w:type="dxa"/>
            <w:vAlign w:val="center"/>
          </w:tcPr>
          <w:p w14:paraId="07508BCF" w14:textId="77777777" w:rsidR="00045A83" w:rsidRPr="00C6175F" w:rsidRDefault="00045A83">
            <w:pPr>
              <w:rPr>
                <w:rFonts w:ascii="Beausite S Classic App" w:hAnsi="Beausite S Classic App"/>
                <w:sz w:val="20"/>
                <w:szCs w:val="20"/>
                <w:lang w:val="pl-PL"/>
              </w:rPr>
            </w:pPr>
          </w:p>
        </w:tc>
        <w:tc>
          <w:tcPr>
            <w:tcW w:w="2835" w:type="dxa"/>
            <w:vAlign w:val="center"/>
          </w:tcPr>
          <w:p w14:paraId="381031FB" w14:textId="77777777" w:rsidR="00045A83" w:rsidRPr="00C6175F" w:rsidRDefault="00045A83">
            <w:pPr>
              <w:rPr>
                <w:rFonts w:ascii="Beausite S Classic App" w:hAnsi="Beausite S Classic App"/>
                <w:sz w:val="20"/>
                <w:szCs w:val="20"/>
                <w:lang w:val="pl-PL"/>
              </w:rPr>
            </w:pPr>
          </w:p>
        </w:tc>
        <w:tc>
          <w:tcPr>
            <w:tcW w:w="3402" w:type="dxa"/>
            <w:vAlign w:val="center"/>
          </w:tcPr>
          <w:p w14:paraId="605A4359" w14:textId="77777777" w:rsidR="00045A83" w:rsidRPr="00C6175F" w:rsidRDefault="00045A83">
            <w:pPr>
              <w:rPr>
                <w:rFonts w:ascii="Beausite S Classic App" w:hAnsi="Beausite S Classic App"/>
                <w:sz w:val="20"/>
                <w:szCs w:val="20"/>
                <w:lang w:val="pl-PL"/>
              </w:rPr>
            </w:pPr>
          </w:p>
        </w:tc>
        <w:tc>
          <w:tcPr>
            <w:tcW w:w="1701" w:type="dxa"/>
            <w:vAlign w:val="center"/>
          </w:tcPr>
          <w:p w14:paraId="01D68D05" w14:textId="77777777" w:rsidR="00045A83" w:rsidRPr="00C6175F" w:rsidRDefault="00045A83">
            <w:pPr>
              <w:rPr>
                <w:rFonts w:ascii="Beausite S Classic App" w:hAnsi="Beausite S Classic App"/>
                <w:sz w:val="20"/>
                <w:szCs w:val="20"/>
                <w:lang w:val="pl-PL"/>
              </w:rPr>
            </w:pPr>
          </w:p>
        </w:tc>
      </w:tr>
    </w:tbl>
    <w:p w14:paraId="727EB5F8" w14:textId="77777777" w:rsidR="0002652C" w:rsidRPr="00C6175F" w:rsidRDefault="0002652C" w:rsidP="0002652C">
      <w:pPr>
        <w:rPr>
          <w:rFonts w:ascii="Beausite S Classic App" w:hAnsi="Beausite S Classic App"/>
          <w:b/>
          <w:sz w:val="20"/>
          <w:szCs w:val="20"/>
          <w:lang w:val="pl-PL"/>
        </w:rPr>
      </w:pPr>
    </w:p>
    <w:p w14:paraId="78586DE4" w14:textId="212062E5" w:rsidR="00045A83" w:rsidRPr="00C6175F" w:rsidRDefault="00BC671E">
      <w:pPr>
        <w:jc w:val="center"/>
        <w:rPr>
          <w:rFonts w:ascii="Beausite S Classic App" w:hAnsi="Beausite S Classic App"/>
          <w:sz w:val="20"/>
          <w:szCs w:val="20"/>
          <w:lang w:val="pl-PL"/>
        </w:rPr>
      </w:pPr>
      <w:r w:rsidRPr="00C6175F">
        <w:rPr>
          <w:rFonts w:ascii="Beausite S Classic App" w:hAnsi="Beausite S Classic App"/>
          <w:b/>
          <w:sz w:val="20"/>
          <w:szCs w:val="20"/>
          <w:lang w:val="pl-PL"/>
        </w:rPr>
        <w:t>OŚWIADCZENIE O AKTUALNOŚCI INFORMACJI ZAWARTYCH W OŚWIADCZENIU WSTĘPNYM ZŁOŻONYM WRAZ Z OFERTĄ</w:t>
      </w:r>
    </w:p>
    <w:p w14:paraId="2981D9AE" w14:textId="77777777" w:rsidR="00C6175F" w:rsidRDefault="00C6175F">
      <w:pPr>
        <w:rPr>
          <w:rFonts w:ascii="Beausite S Classic App" w:hAnsi="Beausite S Classic App"/>
          <w:sz w:val="20"/>
          <w:szCs w:val="20"/>
          <w:lang w:val="pl-PL"/>
        </w:rPr>
      </w:pPr>
    </w:p>
    <w:p w14:paraId="6D8EA716" w14:textId="7A0EEC08" w:rsidR="0002652C" w:rsidRPr="00C6175F" w:rsidRDefault="00BC671E">
      <w:pPr>
        <w:rPr>
          <w:rFonts w:ascii="Beausite S Classic App" w:hAnsi="Beausite S Classic App"/>
          <w:sz w:val="20"/>
          <w:szCs w:val="20"/>
          <w:lang w:val="pl-PL"/>
        </w:rPr>
      </w:pPr>
      <w:r w:rsidRPr="00C6175F">
        <w:rPr>
          <w:rFonts w:ascii="Beausite S Classic App" w:hAnsi="Beausite S Classic App"/>
          <w:sz w:val="20"/>
          <w:szCs w:val="20"/>
          <w:lang w:val="pl-PL"/>
        </w:rPr>
        <w:t xml:space="preserve">Na potrzeby postępowania o udzielenie zamówienia publicznego pn.: </w:t>
      </w:r>
    </w:p>
    <w:p w14:paraId="466C7AC3" w14:textId="77777777" w:rsidR="0002652C" w:rsidRPr="00C6175F" w:rsidRDefault="00BC671E">
      <w:pPr>
        <w:rPr>
          <w:rFonts w:ascii="Beausite S Classic App" w:hAnsi="Beausite S Classic App"/>
          <w:sz w:val="20"/>
          <w:szCs w:val="20"/>
          <w:lang w:val="pl-PL"/>
        </w:rPr>
      </w:pPr>
      <w:r w:rsidRPr="00C6175F">
        <w:rPr>
          <w:rFonts w:ascii="Beausite S Classic App" w:hAnsi="Beausite S Classic App"/>
          <w:sz w:val="20"/>
          <w:szCs w:val="20"/>
          <w:lang w:val="pl-PL"/>
        </w:rPr>
        <w:t xml:space="preserve">Pełnienie funkcji Inspektora nadzoru inwestorskiego w ramach realizacji zadania inwestycyjnego pn. „Wykonanie robót budowlanych polegających na budowie budynku mieszkalnego wielorodzinnego wraz z zagospodarowaniem terenu położonego przy ul. Sobieskiego w Sopocie, działka nr 153/12, arkusz 32, obręb 0001 – ETAP I”, </w:t>
      </w:r>
    </w:p>
    <w:p w14:paraId="6E3BF44B" w14:textId="73A99749" w:rsidR="00C6175F" w:rsidRDefault="00BC671E">
      <w:pPr>
        <w:rPr>
          <w:rFonts w:ascii="Beausite S Classic App" w:hAnsi="Beausite S Classic App"/>
          <w:sz w:val="20"/>
          <w:szCs w:val="20"/>
          <w:lang w:val="pl-PL"/>
        </w:rPr>
      </w:pPr>
      <w:r w:rsidRPr="00C6175F">
        <w:rPr>
          <w:rFonts w:ascii="Beausite S Classic App" w:hAnsi="Beausite S Classic App"/>
          <w:sz w:val="20"/>
          <w:szCs w:val="20"/>
          <w:lang w:val="pl-PL"/>
        </w:rPr>
        <w:t>nr sprawy: ZP.271.</w:t>
      </w:r>
      <w:r w:rsidR="0002652C" w:rsidRPr="00C6175F">
        <w:rPr>
          <w:rFonts w:ascii="Beausite S Classic App" w:hAnsi="Beausite S Classic App"/>
          <w:sz w:val="20"/>
          <w:szCs w:val="20"/>
          <w:lang w:val="pl-PL"/>
        </w:rPr>
        <w:t>36-38.IN.2026.BC</w:t>
      </w:r>
      <w:r w:rsidRPr="00C6175F">
        <w:rPr>
          <w:rFonts w:ascii="Beausite S Classic App" w:hAnsi="Beausite S Classic App"/>
          <w:sz w:val="20"/>
          <w:szCs w:val="20"/>
          <w:lang w:val="pl-PL"/>
        </w:rPr>
        <w:t xml:space="preserve">, </w:t>
      </w:r>
    </w:p>
    <w:p w14:paraId="737CC647" w14:textId="7606641F" w:rsidR="00045A83" w:rsidRPr="00C6175F" w:rsidRDefault="00BC671E">
      <w:pPr>
        <w:rPr>
          <w:rFonts w:ascii="Beausite S Classic App" w:hAnsi="Beausite S Classic App"/>
          <w:sz w:val="20"/>
          <w:szCs w:val="20"/>
          <w:lang w:val="pl-PL"/>
        </w:rPr>
      </w:pPr>
      <w:r w:rsidRPr="00C6175F">
        <w:rPr>
          <w:rFonts w:ascii="Beausite S Classic App" w:hAnsi="Beausite S Classic App"/>
          <w:sz w:val="20"/>
          <w:szCs w:val="20"/>
          <w:lang w:val="pl-PL"/>
        </w:rPr>
        <w:t>oświadczam, co następuje:</w:t>
      </w:r>
    </w:p>
    <w:p w14:paraId="14CF74C7" w14:textId="77777777" w:rsidR="00045A83" w:rsidRPr="00C6175F" w:rsidRDefault="00BC671E">
      <w:pPr>
        <w:rPr>
          <w:rFonts w:ascii="Beausite S Classic App" w:hAnsi="Beausite S Classic App"/>
          <w:sz w:val="20"/>
          <w:szCs w:val="20"/>
          <w:lang w:val="pl-PL"/>
        </w:rPr>
      </w:pPr>
      <w:r w:rsidRPr="00C6175F">
        <w:rPr>
          <w:rFonts w:ascii="Beausite S Classic App" w:hAnsi="Beausite S Classic App"/>
          <w:sz w:val="20"/>
          <w:szCs w:val="20"/>
          <w:lang w:val="pl-PL"/>
        </w:rPr>
        <w:t>Informacje zawarte w złożonym przeze mnie wraz z ofertą oświadczeniu, o którym mowa w art. 125 ust. 1 uPzp, w zakresie podstaw wykluczenia z postępowania wskazanych przez Zamawiającego, o których mowa w:</w:t>
      </w:r>
    </w:p>
    <w:p w14:paraId="75BFA7D1" w14:textId="77777777" w:rsidR="00045A83" w:rsidRPr="00C6175F" w:rsidRDefault="00BC671E">
      <w:pPr>
        <w:rPr>
          <w:rFonts w:ascii="Beausite S Classic App" w:hAnsi="Beausite S Classic App"/>
          <w:sz w:val="20"/>
          <w:szCs w:val="20"/>
          <w:lang w:val="pl-PL"/>
        </w:rPr>
      </w:pPr>
      <w:r w:rsidRPr="00C6175F">
        <w:rPr>
          <w:rFonts w:ascii="Beausite S Classic App" w:hAnsi="Beausite S Classic App"/>
          <w:sz w:val="20"/>
          <w:szCs w:val="20"/>
          <w:lang w:val="pl-PL"/>
        </w:rPr>
        <w:t>• art. 108 ust. 1 pkt 3 uPzp;</w:t>
      </w:r>
    </w:p>
    <w:p w14:paraId="5495FF9A" w14:textId="77777777" w:rsidR="00045A83" w:rsidRPr="00C6175F" w:rsidRDefault="00BC671E">
      <w:pPr>
        <w:rPr>
          <w:rFonts w:ascii="Beausite S Classic App" w:hAnsi="Beausite S Classic App"/>
          <w:sz w:val="20"/>
          <w:szCs w:val="20"/>
          <w:lang w:val="pl-PL"/>
        </w:rPr>
      </w:pPr>
      <w:r w:rsidRPr="00C6175F">
        <w:rPr>
          <w:rFonts w:ascii="Beausite S Classic App" w:hAnsi="Beausite S Classic App"/>
          <w:sz w:val="20"/>
          <w:szCs w:val="20"/>
          <w:lang w:val="pl-PL"/>
        </w:rPr>
        <w:t>• art. 108 ust. 1 pkt 4 uPzp, dotyczących orzeczenia zakazu ubiegania się o zamówienie publiczne tytułem środka zapobiegawczego;</w:t>
      </w:r>
    </w:p>
    <w:p w14:paraId="197B8865" w14:textId="77777777" w:rsidR="00045A83" w:rsidRPr="00C6175F" w:rsidRDefault="00BC671E">
      <w:pPr>
        <w:rPr>
          <w:rFonts w:ascii="Beausite S Classic App" w:hAnsi="Beausite S Classic App"/>
          <w:sz w:val="20"/>
          <w:szCs w:val="20"/>
          <w:lang w:val="pl-PL"/>
        </w:rPr>
      </w:pPr>
      <w:r w:rsidRPr="00C6175F">
        <w:rPr>
          <w:rFonts w:ascii="Beausite S Classic App" w:hAnsi="Beausite S Classic App"/>
          <w:sz w:val="20"/>
          <w:szCs w:val="20"/>
          <w:lang w:val="pl-PL"/>
        </w:rPr>
        <w:t>• art. 108 ust. 1 pkt 5 uPzp, dotyczących zawarcia z innymi wykonawcami porozumienia mającego na celu zakłócenie konkurencji;</w:t>
      </w:r>
    </w:p>
    <w:p w14:paraId="332C4F2D" w14:textId="77777777" w:rsidR="00045A83" w:rsidRPr="00C6175F" w:rsidRDefault="00BC671E">
      <w:pPr>
        <w:rPr>
          <w:rFonts w:ascii="Beausite S Classic App" w:hAnsi="Beausite S Classic App"/>
          <w:sz w:val="20"/>
          <w:szCs w:val="20"/>
          <w:lang w:val="pl-PL"/>
        </w:rPr>
      </w:pPr>
      <w:r w:rsidRPr="00C6175F">
        <w:rPr>
          <w:rFonts w:ascii="Beausite S Classic App" w:hAnsi="Beausite S Classic App"/>
          <w:sz w:val="20"/>
          <w:szCs w:val="20"/>
          <w:lang w:val="pl-PL"/>
        </w:rPr>
        <w:t>• art. 108 ust. 1 pkt 6 uPzp;</w:t>
      </w:r>
    </w:p>
    <w:p w14:paraId="45E64BF0" w14:textId="77777777" w:rsidR="00045A83" w:rsidRPr="00C6175F" w:rsidRDefault="00BC671E">
      <w:pPr>
        <w:rPr>
          <w:rFonts w:ascii="Beausite S Classic App" w:hAnsi="Beausite S Classic App"/>
          <w:sz w:val="20"/>
          <w:szCs w:val="20"/>
          <w:lang w:val="pl-PL"/>
        </w:rPr>
      </w:pPr>
      <w:r w:rsidRPr="00C6175F">
        <w:rPr>
          <w:rFonts w:ascii="Beausite S Classic App" w:hAnsi="Beausite S Classic App"/>
          <w:sz w:val="20"/>
          <w:szCs w:val="20"/>
          <w:lang w:val="pl-PL"/>
        </w:rPr>
        <w:t>• art. 7 ust. 1 ustawy z dnia 13 kwietnia 2022 r. o szczególnych rozwiązaniach w zakresie przeciwdziałania wspieraniu agresji na Ukrainę oraz służących ochronie bezpieczeństwa narodowego.</w:t>
      </w:r>
    </w:p>
    <w:p w14:paraId="199D8900" w14:textId="77777777" w:rsidR="00C6175F" w:rsidRDefault="00C6175F">
      <w:pPr>
        <w:rPr>
          <w:rFonts w:ascii="Beausite S Classic App" w:hAnsi="Beausite S Classic App"/>
          <w:sz w:val="20"/>
          <w:szCs w:val="20"/>
          <w:lang w:val="pl-PL"/>
        </w:rPr>
      </w:pPr>
    </w:p>
    <w:p w14:paraId="77B87D39" w14:textId="77777777" w:rsidR="00C6175F" w:rsidRDefault="00C6175F">
      <w:pPr>
        <w:rPr>
          <w:rFonts w:ascii="Beausite S Classic App" w:hAnsi="Beausite S Classic App"/>
          <w:sz w:val="20"/>
          <w:szCs w:val="20"/>
          <w:lang w:val="pl-PL"/>
        </w:rPr>
      </w:pPr>
    </w:p>
    <w:p w14:paraId="2EFC00D1" w14:textId="4B9D970C" w:rsidR="00045A83" w:rsidRPr="00C6175F" w:rsidRDefault="00BC671E">
      <w:pPr>
        <w:rPr>
          <w:rFonts w:ascii="Beausite S Classic App" w:hAnsi="Beausite S Classic App"/>
          <w:sz w:val="20"/>
          <w:szCs w:val="20"/>
          <w:lang w:val="pl-PL"/>
        </w:rPr>
      </w:pPr>
      <w:r w:rsidRPr="00C6175F">
        <w:rPr>
          <w:rFonts w:ascii="Beausite S Classic App" w:hAnsi="Beausite S Classic App"/>
          <w:sz w:val="20"/>
          <w:szCs w:val="20"/>
          <w:lang w:val="pl-PL"/>
        </w:rPr>
        <w:t>są aktualne / nieaktualne* na dzień złożenia niniejszego oświadczenia.</w:t>
      </w:r>
    </w:p>
    <w:p w14:paraId="14B82879" w14:textId="77777777" w:rsidR="00045A83" w:rsidRPr="00C6175F" w:rsidRDefault="00BC671E">
      <w:pPr>
        <w:rPr>
          <w:rFonts w:ascii="Beausite S Classic App" w:hAnsi="Beausite S Classic App"/>
          <w:sz w:val="20"/>
          <w:szCs w:val="20"/>
          <w:lang w:val="pl-PL"/>
        </w:rPr>
      </w:pPr>
      <w:r w:rsidRPr="00C6175F">
        <w:rPr>
          <w:rFonts w:ascii="Beausite S Classic App" w:hAnsi="Beausite S Classic App"/>
          <w:i/>
          <w:sz w:val="20"/>
          <w:szCs w:val="20"/>
          <w:lang w:val="pl-PL"/>
        </w:rPr>
        <w:t>* Niepotrzebne skreślić / zaznaczyć odpowiednie.</w:t>
      </w:r>
    </w:p>
    <w:p w14:paraId="77F55590" w14:textId="77777777" w:rsidR="00045A83" w:rsidRPr="00C6175F" w:rsidRDefault="00BC671E">
      <w:pPr>
        <w:rPr>
          <w:rFonts w:ascii="Beausite S Classic App" w:hAnsi="Beausite S Classic App"/>
          <w:sz w:val="20"/>
          <w:szCs w:val="20"/>
          <w:lang w:val="pl-PL"/>
        </w:rPr>
      </w:pPr>
      <w:r w:rsidRPr="00C6175F">
        <w:rPr>
          <w:rFonts w:ascii="Beausite S Classic App" w:hAnsi="Beausite S Classic App"/>
          <w:sz w:val="20"/>
          <w:szCs w:val="20"/>
          <w:lang w:val="pl-PL"/>
        </w:rPr>
        <w:br/>
        <w:t>………………………………</w:t>
      </w:r>
      <w:r w:rsidRPr="00C6175F">
        <w:rPr>
          <w:rFonts w:ascii="Beausite S Classic App" w:hAnsi="Beausite S Classic App"/>
          <w:sz w:val="20"/>
          <w:szCs w:val="20"/>
          <w:lang w:val="pl-PL"/>
        </w:rPr>
        <w:tab/>
      </w:r>
      <w:r w:rsidRPr="00C6175F">
        <w:rPr>
          <w:rFonts w:ascii="Beausite S Classic App" w:hAnsi="Beausite S Classic App"/>
          <w:sz w:val="20"/>
          <w:szCs w:val="20"/>
          <w:lang w:val="pl-PL"/>
        </w:rPr>
        <w:tab/>
        <w:t>……………………………………</w:t>
      </w:r>
    </w:p>
    <w:p w14:paraId="19E06A94" w14:textId="77777777" w:rsidR="00045A83" w:rsidRPr="00C6175F" w:rsidRDefault="00BC671E">
      <w:pPr>
        <w:rPr>
          <w:rFonts w:ascii="Beausite S Classic App" w:hAnsi="Beausite S Classic App"/>
          <w:sz w:val="20"/>
          <w:szCs w:val="20"/>
          <w:lang w:val="pl-PL"/>
        </w:rPr>
      </w:pPr>
      <w:r w:rsidRPr="00C6175F">
        <w:rPr>
          <w:rFonts w:ascii="Beausite S Classic App" w:hAnsi="Beausite S Classic App"/>
          <w:sz w:val="20"/>
          <w:szCs w:val="20"/>
          <w:lang w:val="pl-PL"/>
        </w:rPr>
        <w:t>Miejscowość / data</w:t>
      </w:r>
      <w:r w:rsidRPr="00C6175F">
        <w:rPr>
          <w:rFonts w:ascii="Beausite S Classic App" w:hAnsi="Beausite S Classic App"/>
          <w:sz w:val="20"/>
          <w:szCs w:val="20"/>
          <w:lang w:val="pl-PL"/>
        </w:rPr>
        <w:tab/>
      </w:r>
      <w:r w:rsidRPr="00C6175F">
        <w:rPr>
          <w:rFonts w:ascii="Beausite S Classic App" w:hAnsi="Beausite S Classic App"/>
          <w:sz w:val="20"/>
          <w:szCs w:val="20"/>
          <w:lang w:val="pl-PL"/>
        </w:rPr>
        <w:tab/>
        <w:t>Podpis(y) osoby(osób) upoważnionej(ych) do reprezentowania Wykonawcy</w:t>
      </w:r>
    </w:p>
    <w:p w14:paraId="51656D95" w14:textId="77777777" w:rsidR="00045A83" w:rsidRPr="00C6175F" w:rsidRDefault="00BC671E">
      <w:pPr>
        <w:rPr>
          <w:rFonts w:ascii="Beausite S Classic App" w:hAnsi="Beausite S Classic App"/>
          <w:sz w:val="20"/>
          <w:szCs w:val="20"/>
          <w:lang w:val="pl-PL"/>
        </w:rPr>
      </w:pPr>
      <w:r w:rsidRPr="00C6175F">
        <w:rPr>
          <w:rFonts w:ascii="Beausite S Classic App" w:hAnsi="Beausite S Classic App"/>
          <w:i/>
          <w:sz w:val="20"/>
          <w:szCs w:val="20"/>
          <w:lang w:val="pl-PL"/>
        </w:rPr>
        <w:t>Plik oświadczenia po spakowaniu, ale przed złożeniem, należy podpisać podpisem zaufanym, podpisem osobistym lub kwalifikowanym podpisem elektronicznym.</w:t>
      </w:r>
    </w:p>
    <w:p w14:paraId="63ED75C1" w14:textId="77777777" w:rsidR="0002652C" w:rsidRPr="00C6175F" w:rsidRDefault="0002652C">
      <w:pPr>
        <w:rPr>
          <w:rFonts w:ascii="Beausite S Classic App" w:hAnsi="Beausite S Classic App"/>
          <w:sz w:val="20"/>
          <w:szCs w:val="20"/>
          <w:lang w:val="pl-PL"/>
        </w:rPr>
      </w:pPr>
    </w:p>
    <w:sectPr w:rsidR="0002652C" w:rsidRPr="00C6175F" w:rsidSect="00034616">
      <w:headerReference w:type="default" r:id="rId8"/>
      <w:footerReference w:type="default" r:id="rId9"/>
      <w:pgSz w:w="12240" w:h="15840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3D677" w14:textId="77777777" w:rsidR="00061BDB" w:rsidRDefault="00061BDB">
      <w:pPr>
        <w:spacing w:after="0" w:line="240" w:lineRule="auto"/>
      </w:pPr>
      <w:r>
        <w:separator/>
      </w:r>
    </w:p>
  </w:endnote>
  <w:endnote w:type="continuationSeparator" w:id="0">
    <w:p w14:paraId="5913C614" w14:textId="77777777" w:rsidR="00061BDB" w:rsidRDefault="00061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Beausite S Classic App">
    <w:panose1 w:val="00000000000000000000"/>
    <w:charset w:val="EE"/>
    <w:family w:val="auto"/>
    <w:pitch w:val="variable"/>
    <w:sig w:usb0="000002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2CA44" w14:textId="0A86E270" w:rsidR="00045A83" w:rsidRDefault="00BC671E">
    <w:pPr>
      <w:pStyle w:val="Stopka"/>
    </w:pPr>
    <w:r>
      <w:rPr>
        <w:sz w:val="16"/>
      </w:rPr>
      <w:t>ZP.271.</w:t>
    </w:r>
    <w:r w:rsidR="00C6175F">
      <w:rPr>
        <w:sz w:val="16"/>
      </w:rPr>
      <w:t>36-38.IN.2026.BC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1E9C6" w14:textId="77777777" w:rsidR="00061BDB" w:rsidRDefault="00061BDB">
      <w:pPr>
        <w:spacing w:after="0" w:line="240" w:lineRule="auto"/>
      </w:pPr>
      <w:r>
        <w:separator/>
      </w:r>
    </w:p>
  </w:footnote>
  <w:footnote w:type="continuationSeparator" w:id="0">
    <w:p w14:paraId="7CCD869D" w14:textId="77777777" w:rsidR="00061BDB" w:rsidRDefault="00061B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AD41D" w14:textId="77777777" w:rsidR="00045A83" w:rsidRPr="0002652C" w:rsidRDefault="00BC671E">
    <w:pPr>
      <w:pStyle w:val="Nagwek"/>
      <w:jc w:val="center"/>
      <w:rPr>
        <w:rFonts w:ascii="Beausite S Classic App" w:hAnsi="Beausite S Classic App"/>
      </w:rPr>
    </w:pPr>
    <w:r w:rsidRPr="0002652C">
      <w:rPr>
        <w:rFonts w:ascii="Beausite S Classic App" w:hAnsi="Beausite S Classic App"/>
        <w:i/>
        <w:sz w:val="16"/>
      </w:rPr>
      <w:t>Pełnienie funkcji Inspektora nadzoru inwestorskiego w ramach realizacji zadania inwestycyjnego pn. „Wykonanie robót budowlanych polegających na budowie budynku mieszkalnego wielorodzinnego wraz z zagospodarowaniem terenu położonego przy ul. Sobieskiego w Sopocie, działka nr 153/12, arkusz 32, obręb 0001 – ETAP I”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85767473">
    <w:abstractNumId w:val="8"/>
  </w:num>
  <w:num w:numId="2" w16cid:durableId="1047030971">
    <w:abstractNumId w:val="6"/>
  </w:num>
  <w:num w:numId="3" w16cid:durableId="1660889599">
    <w:abstractNumId w:val="5"/>
  </w:num>
  <w:num w:numId="4" w16cid:durableId="1446460765">
    <w:abstractNumId w:val="4"/>
  </w:num>
  <w:num w:numId="5" w16cid:durableId="898982349">
    <w:abstractNumId w:val="7"/>
  </w:num>
  <w:num w:numId="6" w16cid:durableId="1358313666">
    <w:abstractNumId w:val="3"/>
  </w:num>
  <w:num w:numId="7" w16cid:durableId="865752880">
    <w:abstractNumId w:val="2"/>
  </w:num>
  <w:num w:numId="8" w16cid:durableId="1367218722">
    <w:abstractNumId w:val="1"/>
  </w:num>
  <w:num w:numId="9" w16cid:durableId="450636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652C"/>
    <w:rsid w:val="00034616"/>
    <w:rsid w:val="00045A83"/>
    <w:rsid w:val="0006063C"/>
    <w:rsid w:val="00061BDB"/>
    <w:rsid w:val="0015074B"/>
    <w:rsid w:val="0029639D"/>
    <w:rsid w:val="00326F90"/>
    <w:rsid w:val="007C0C99"/>
    <w:rsid w:val="00AA1D8D"/>
    <w:rsid w:val="00AF3FA4"/>
    <w:rsid w:val="00B447A6"/>
    <w:rsid w:val="00B47730"/>
    <w:rsid w:val="00BC671E"/>
    <w:rsid w:val="00C6175F"/>
    <w:rsid w:val="00CB0664"/>
    <w:rsid w:val="00F33D7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BEFC9"/>
  <w14:defaultImageDpi w14:val="300"/>
  <w15:docId w15:val="{630630E5-42F1-4B18-8D96-52B64DC10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1662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Beata Ciołek</cp:lastModifiedBy>
  <cp:revision>2</cp:revision>
  <dcterms:created xsi:type="dcterms:W3CDTF">2026-08-04T10:20:00Z</dcterms:created>
  <dcterms:modified xsi:type="dcterms:W3CDTF">2026-08-04T10:20:00Z</dcterms:modified>
  <cp:category/>
</cp:coreProperties>
</file>